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xvml="urn:schemas-microsoft-com:office:excel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Tankraum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329910135" name="019f368c-0d9f-7460-8e56-a83c7beb27c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63916827" name="019f368c-0d9f-7460-8e56-a83c7beb27cb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Waschküche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223062710" name="019f36ad-6dab-776a-a353-0b070ebe784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4920932" name="019f36ad-6dab-776a-a353-0b070ebe784d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Treppenhaus </w:t>
            </w:r>
          </w:p>
          <w:p>
            <w:pPr>
              <w:spacing w:before="0" w:after="0" w:line="240" w:lineRule="auto"/>
            </w:pPr>
            <w:r>
              <w:t>UG-EG 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79254057" name="019f36b1-5f89-75b1-9dbf-056775f7f42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47065061" name="019f36b1-5f89-75b1-9dbf-056775f7f42f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Treppenhaus/ Gang</w:t>
            </w:r>
          </w:p>
          <w:p>
            <w:pPr>
              <w:spacing w:before="0" w:after="0" w:line="240" w:lineRule="auto"/>
            </w:pPr>
            <w:r>
              <w:t>EG-DG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642470790" name="019f36c6-deb7-79e7-bd2d-d308f94bd52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48185460" name="019f36c6-deb7-79e7-bd2d-d308f94bd52f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300976842" name="019f36d9-2e8c-78c6-af3e-22001e2b4e1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4482463" name="019f36d9-2e8c-78c6-af3e-22001e2b4e14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931218551" name="019f36e3-5c2a-7c36-a893-c4a1a245686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05427054" name="019f36e3-5c2a-7c36-a893-c4a1a2456869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963480228" name="019f36ea-dbb7-7932-8202-2e9dd761503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82977550" name="019f36ea-dbb7-7932-8202-2e9dd761503c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WC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020095506" name="019f3706-9260-799d-aa56-45935355b79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54138261" name="019f3706-9260-799d-aa56-45935355b794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Fassade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Sockel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5441"/>
                  <wp:effectExtent l="0" t="0" r="0" b="0"/>
                  <wp:docPr id="424212728" name="019f371b-5ea7-7adb-ae69-bb7ed99194f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33695851" name="019f371b-5ea7-7adb-ae69-bb7ed99194f9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544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Fassade </w:t>
            </w:r>
          </w:p>
          <w:p>
            <w:pPr>
              <w:spacing w:before="0" w:after="0" w:line="240" w:lineRule="auto"/>
            </w:pPr>
            <w:r>
              <w:t>EG-OG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492387567" name="019f371c-8d88-70f4-940a-a251f1980dd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18061152" name="019f371c-8d88-70f4-940a-a251f1980dd4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Tankraum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174279439" name="019f368c-d93f-7815-b04c-471ef1fb053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45986472" name="019f368c-d93f-7815-b04c-471ef1fb0537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Waschküche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282783945" name="019f36ae-e926-7c67-9567-f056e5c9b9f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58231565" name="019f36ae-e926-7c67-9567-f056e5c9b9f3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Treppenhaus/ Gang</w:t>
            </w:r>
          </w:p>
          <w:p>
            <w:pPr>
              <w:spacing w:before="0" w:after="0" w:line="240" w:lineRule="auto"/>
            </w:pPr>
            <w:r>
              <w:t>EG-DG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58067934" name="019f36c7-b1f2-7239-8bc2-adeb417b400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37300561" name="019f36c7-b1f2-7239-8bc2-adeb417b4004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741515067" name="019f36d9-c305-71f3-866d-ca6cf860950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43021774" name="019f36d9-c305-71f3-866d-ca6cf8609508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936064341" name="019f36e3-da7d-7e75-8317-355e3dba6cc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55823758" name="019f36e3-da7d-7e75-8317-355e3dba6cc3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2020792346" name="019f36eb-6b84-7905-bc23-1475eab8095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41582882" name="019f36eb-6b84-7905-bc23-1475eab80956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WC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275268932" name="019f3707-1e5d-7a93-b6c2-d5b87618887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27398852" name="019f3707-1e5d-7a93-b6c2-d5b876188877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Gang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859323246" name="019f36c5-377c-7ecf-bc12-1500960d386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61757247" name="019f36c5-377c-7ecf-bc12-1500960d3867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901460202" name="019f36d8-3b7d-7ada-af97-4da35efef74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88956764" name="019f36d8-3b7d-7ada-af97-4da35efef742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>Dreilagig</w:t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WC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98307341" name="019f36fd-faea-703f-a5e4-47cf6fec87b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88498859" name="019f36fd-faea-703f-a5e4-47cf6fec87b4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>Zweilagig!</w:t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Balkon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516782108" name="019f371a-7722-7f63-a1cb-9e40258339d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3484571" name="019f371a-7722-7f63-a1cb-9e40258339d7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Gang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Sockel</w:t>
            </w:r>
          </w:p>
        </w:tc>
        <w:tc>
          <w:p>
            <w:pPr>
              <w:spacing w:before="0" w:after="0" w:line="240" w:lineRule="auto"/>
            </w:pPr>
            <w:r>
              <w:t>Sockel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5441"/>
                  <wp:effectExtent l="0" t="0" r="0" b="0"/>
                  <wp:docPr id="2007235030" name="019f36c6-307e-76aa-b4be-d1b6b50e027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27415786" name="019f36c6-307e-76aa-b4be-d1b6b50e0277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544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Ganzes Haus </w:t>
            </w:r>
          </w:p>
          <w:p>
            <w:pPr>
              <w:spacing w:before="0" w:after="0" w:line="240" w:lineRule="auto"/>
            </w:pPr>
            <w:r>
              <w:t>UG-DG</w:t>
            </w:r>
          </w:p>
          <w:p>
            <w:pPr>
              <w:spacing w:before="0" w:after="0" w:line="240" w:lineRule="auto"/>
            </w:pPr>
            <w:r>
              <w:t>Fallrohr </w:t>
            </w:r>
          </w:p>
        </w:tc>
        <w:tc>
          <w:p>
            <w:pPr>
              <w:spacing w:before="0" w:after="0" w:line="240" w:lineRule="auto"/>
            </w:pPr>
            <w:r>
              <w:t>Fallrohr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457423631" name="019f36ab-eba6-7123-b5e4-482ec3a7bdb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48634288" name="019f36ab-eba6-7123-b5e4-482ec3a7bdbb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Estrich 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Unterdach </w:t>
            </w:r>
          </w:p>
        </w:tc>
        <w:tc>
          <w:p>
            <w:pPr>
              <w:spacing w:before="0" w:after="0" w:line="240" w:lineRule="auto"/>
            </w:pPr>
            <w:r>
              <w:t>Unterdach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329683591" name="019f3709-6855-76f6-aab6-bfe698f3a78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52360530" name="019f3709-6855-76f6-aab6-bfe698f3a780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Gesamtes Geschoss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Fensterrahmen </w:t>
            </w:r>
          </w:p>
        </w:tc>
        <w:tc>
          <w:p>
            <w:pPr>
              <w:spacing w:before="0" w:after="0" w:line="240" w:lineRule="auto"/>
            </w:pPr>
            <w:r>
              <w:t>Fensterrahmen </w:t>
            </w:r>
          </w:p>
        </w:tc>
        <w:tc>
          <w:p>
            <w:pPr>
              <w:spacing w:before="0" w:after="0" w:line="240" w:lineRule="auto"/>
            </w:pPr>
            <w:r>
              <w:t>Anschlagkitt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78243266" name="019f36a0-9103-7065-acee-13e7695accf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47768781" name="019f36a0-9103-7065-acee-13e7695accf9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Gesamtes Geschoss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Fenster </w:t>
            </w:r>
          </w:p>
        </w:tc>
        <w:tc>
          <w:p>
            <w:pPr>
              <w:spacing w:before="0" w:after="0" w:line="240" w:lineRule="auto"/>
            </w:pPr>
            <w:r>
              <w:t>Fenster </w:t>
            </w:r>
          </w:p>
        </w:tc>
        <w:tc>
          <w:p>
            <w:pPr>
              <w:spacing w:before="0" w:after="0" w:line="240" w:lineRule="auto"/>
            </w:pPr>
            <w:r>
              <w:t>Fensterkitt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265090620" name="019f36a7-6caa-7c3d-85f5-f9846dab48b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17596410" name="019f36a7-6caa-7c3d-85f5-f9846dab48b4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Tankraum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016269834" name="019f368d-d5d9-7344-ae8e-1554b27d5ee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10316653" name="019f368d-d5d9-7344-ae8e-1554b27d5ee7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Gesamtes Geschoss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Rohrummantelung </w:t>
            </w:r>
          </w:p>
        </w:tc>
        <w:tc>
          <w:p>
            <w:pPr>
              <w:spacing w:before="0" w:after="0" w:line="240" w:lineRule="auto"/>
            </w:pPr>
            <w:r>
              <w:t>Rohrummantelung </w:t>
            </w:r>
          </w:p>
        </w:tc>
        <w:tc>
          <w:p>
            <w:pPr>
              <w:spacing w:before="0" w:after="0" w:line="240" w:lineRule="auto"/>
            </w:pPr>
            <w:r>
              <w:t>technisches Textil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497269381" name="019f369e-d16f-777f-8b42-41d9cccbc85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79664593" name="019f369e-d16f-777f-8b42-41d9cccbc85e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VM-14</w:t>
            </w:r>
          </w:p>
        </w:tc>
        <w:tc>
          <w:p>
            <w:pPr>
              <w:spacing w:before="0" w:after="0" w:line="240" w:lineRule="auto"/>
            </w:pPr>
            <w:r>
              <w:t>Heizraum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Türblatt </w:t>
            </w:r>
          </w:p>
        </w:tc>
        <w:tc>
          <w:p>
            <w:pPr>
              <w:spacing w:before="0" w:after="0" w:line="240" w:lineRule="auto"/>
            </w:pPr>
            <w:r>
              <w:t>Türblatt </w:t>
            </w:r>
          </w:p>
        </w:tc>
        <w:tc>
          <w:p>
            <w:pPr>
              <w:spacing w:before="0" w:after="0" w:line="240" w:lineRule="auto"/>
            </w:pPr>
            <w:r>
              <w:t>LAP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112912443" name="019f36a8-e994-7960-bb80-272f948e64c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57622451" name="019f36a8-e994-7960-bb80-272f948e64ca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VM-15</w:t>
            </w:r>
          </w:p>
        </w:tc>
        <w:tc>
          <w:p>
            <w:pPr>
              <w:spacing w:before="0" w:after="0" w:line="240" w:lineRule="auto"/>
            </w:pPr>
            <w:r>
              <w:t>WC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91533090" name="019f36ff-bca2-77e7-93b2-93cffd5b310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66820043" name="019f36ff-bca2-77e7-93b2-93cffd5b310d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Nach 1990 Erstellt!</w:t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34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xvml="urn:schemas-microsoft-com:office:excel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xvml="urn:schemas-microsoft-com:office:excel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Neuer Weg 10, 4114 Hofstetten-Flüh</w:t>
          </w:r>
        </w:p>
        <w:p>
          <w:pPr>
            <w:spacing w:before="0" w:after="0"/>
          </w:pPr>
          <w:r>
            <w:t>DN 1036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xvml="urn:schemas-microsoft-com:office:excel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xvml="urn:schemas-microsoft-com:office:excel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footer.xml" Type="http://schemas.openxmlformats.org/officeDocument/2006/relationships/footer" Id="rId34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